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254 Jazz-Funk Ювенали 1 Solo 2 Ліга</w:t>
      </w:r>
    </w:p>
    <w:p>
      <w:pPr>
        <w:pStyle w:val="Heading2"/>
      </w:pPr>
      <w:r>
        <w:t>Півфінал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Олена Рубан</w:t>
      </w:r>
    </w:p>
    <w:p>
      <w:pPr>
        <w:spacing w:before="0" w:after="0"/>
      </w:pPr>
      <w:r>
        <w:t>B - Сидорцова Яна</w:t>
      </w:r>
    </w:p>
    <w:p>
      <w:pPr>
        <w:spacing w:before="0" w:after="0"/>
      </w:pPr>
      <w:r>
        <w:t>C - Міщенко Альона</w:t>
      </w:r>
    </w:p>
    <w:p>
      <w:pPr>
        <w:spacing w:before="0" w:after="0"/>
      </w:pPr>
      <w:r>
        <w:t>D - KATiA (Чернігів)</w:t>
      </w:r>
    </w:p>
    <w:p>
      <w:pPr>
        <w:spacing w:before="0" w:after="0"/>
      </w:pPr>
      <w:r>
        <w:t>E - Шаповалова Тетяна</w:t>
      </w:r>
    </w:p>
    <w:p>
      <w:pPr>
        <w:spacing w:before="0" w:after="0"/>
      </w:pPr>
      <w:r>
        <w:t>F - Дар`я Алексашина</w:t>
      </w:r>
    </w:p>
    <w:p>
      <w:pPr>
        <w:spacing w:before="0" w:after="0"/>
      </w:pPr>
      <w:r>
        <w:t>G - Марія Chirva (Київ)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#163 Валерія Цвигун</w:t>
      </w:r>
    </w:p>
    <w:p>
      <w:pPr>
        <w:pStyle w:val="ListBullet"/>
      </w:pPr>
      <w:r>
        <w:t>#267 Софія Саква</w:t>
      </w:r>
    </w:p>
    <w:p>
      <w:pPr>
        <w:pStyle w:val="ListBullet"/>
      </w:pPr>
      <w:r>
        <w:t>#135 Валерія Нагаєць</w:t>
      </w:r>
    </w:p>
    <w:p>
      <w:pPr>
        <w:pStyle w:val="ListBullet"/>
      </w:pPr>
      <w:r>
        <w:t>#126 Діана Лиска</w:t>
      </w:r>
    </w:p>
    <w:p>
      <w:pPr>
        <w:pStyle w:val="ListBullet"/>
      </w:pPr>
      <w:r>
        <w:t>#85 Поліна Ісаєва</w:t>
      </w:r>
    </w:p>
    <w:p>
      <w:pPr>
        <w:pStyle w:val="ListBullet"/>
      </w:pPr>
      <w:r>
        <w:t>#324 Кіра Омельчак</w:t>
      </w:r>
    </w:p>
    <w:p>
      <w:pPr>
        <w:pStyle w:val="ListBullet"/>
      </w:pPr>
      <w:r>
        <w:t>#310 Кіра Коваль</w:t>
      </w:r>
    </w:p>
    <w:p>
      <w:pPr>
        <w:pStyle w:val="ListBullet"/>
      </w:pPr>
      <w:r>
        <w:t>#208 Аріна Смірнова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163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267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135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126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324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310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208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57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127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84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404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400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320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193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</w:tbl>
    <w:p/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Олена Рубан</w:t>
      </w:r>
    </w:p>
    <w:p>
      <w:pPr>
        <w:spacing w:before="0" w:after="0"/>
      </w:pPr>
      <w:r>
        <w:t>B - Сидорцова Яна</w:t>
      </w:r>
    </w:p>
    <w:p>
      <w:pPr>
        <w:spacing w:before="0" w:after="0"/>
      </w:pPr>
      <w:r>
        <w:t>C - Міщенко Альона</w:t>
      </w:r>
    </w:p>
    <w:p>
      <w:pPr>
        <w:spacing w:before="0" w:after="0"/>
      </w:pPr>
      <w:r>
        <w:t>D - KATiA (Чернігів)</w:t>
      </w:r>
    </w:p>
    <w:p>
      <w:pPr>
        <w:spacing w:before="0" w:after="0"/>
      </w:pPr>
      <w:r>
        <w:t>E - Шаповалова Тетяна</w:t>
      </w:r>
    </w:p>
    <w:p>
      <w:pPr>
        <w:spacing w:before="0" w:after="0"/>
      </w:pPr>
      <w:r>
        <w:t>F - Дар`я Алексашина</w:t>
      </w:r>
    </w:p>
    <w:p>
      <w:pPr>
        <w:spacing w:before="0" w:after="0"/>
      </w:pPr>
      <w:r>
        <w:t>G - Марія Chirva (Київ)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#85 Поліна Ісаєва - 1 місце</w:t>
      </w:r>
    </w:p>
    <w:p>
      <w:pPr>
        <w:pStyle w:val="ListNumber"/>
      </w:pPr>
      <w:r>
        <w:t>#267 Софія Саква - 2 місце</w:t>
      </w:r>
    </w:p>
    <w:p>
      <w:pPr>
        <w:pStyle w:val="ListNumber"/>
      </w:pPr>
      <w:r>
        <w:t>#163 Валерія Цвигун - 3 місце</w:t>
      </w:r>
    </w:p>
    <w:p>
      <w:pPr>
        <w:pStyle w:val="ListNumber"/>
      </w:pPr>
      <w:r>
        <w:t>#310 Кіра Коваль - 4 місце</w:t>
      </w:r>
    </w:p>
    <w:p>
      <w:pPr>
        <w:pStyle w:val="ListNumber"/>
      </w:pPr>
      <w:r>
        <w:t>#208 Аріна Смірнова - 5 місце</w:t>
      </w:r>
    </w:p>
    <w:p>
      <w:pPr>
        <w:pStyle w:val="ListNumber"/>
      </w:pPr>
      <w:r>
        <w:t>#135 Валерія Нагаєць - 6 місце</w:t>
      </w:r>
    </w:p>
    <w:p>
      <w:pPr>
        <w:pStyle w:val="ListNumber"/>
      </w:pPr>
      <w:r>
        <w:t>#126 Діана Лиска - 7 місце</w:t>
      </w:r>
    </w:p>
    <w:p>
      <w:pPr>
        <w:pStyle w:val="ListNumber"/>
      </w:pPr>
      <w:r>
        <w:t>#324 Кіра Омельчак - 8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267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163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310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208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135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126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324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